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06331263" name="eef69fe0-4dcd-11f0-bb59-bf7e6b0d258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5773530" name="eef69fe0-4dcd-11f0-bb59-bf7e6b0d258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54182711" name="f9bf1790-4dcd-11f0-902a-35fa6c2ac2c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5056402" name="f9bf1790-4dcd-11f0-902a-35fa6c2ac2c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Fensterflügel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558519" name="57ae7500-4dd1-11f0-86ea-d3a7d34ee92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4877869" name="57ae7500-4dd1-11f0-86ea-d3a7d34ee92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55633156" name="5ad0eab0-4dd1-11f0-9638-11ffe00dfb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2355551" name="5ad0eab0-4dd1-11f0-9638-11ffe00dfb7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77881305" name="d20db860-4dd6-11f0-a8aa-07583fdc23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4167304" name="d20db860-4dd6-11f0-a8aa-07583fdc239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0241347" name="d6b9b440-4dd6-11f0-a416-1ff38dd5ca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5959048" name="d6b9b440-4dd6-11f0-a416-1ff38dd5ca4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/ 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Türblätter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1501138" name="04ab42e0-4dd9-11f0-b21b-fd42473f27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3649652" name="04ab42e0-4dd9-11f0-b21b-fd42473f278f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44547791" name="0a419ec0-4dd9-11f0-b8fc-0b0af907c1f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5343912" name="0a419ec0-4dd9-11f0-b8fc-0b0af907c1f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01218847" name="1d33ee70-4dd9-11f0-b55b-857254201a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1415211" name="1d33ee70-4dd9-11f0-b55b-857254201ad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8921587" name="207b9f60-4dd9-11f0-8e1e-978b8dc8179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2352908" name="207b9f60-4dd9-11f0-8e1e-978b8dc8179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Seestrasse 11, 8700 Küsnacht</w:t>
          </w:r>
        </w:p>
        <w:p>
          <w:pPr>
            <w:spacing w:before="0" w:after="0"/>
          </w:pPr>
          <w:r>
            <w:t>343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